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A205E" w14:textId="78257F27" w:rsidR="00DA509A" w:rsidRPr="00A76321" w:rsidRDefault="0056694D" w:rsidP="008275AF">
      <w:pPr>
        <w:pStyle w:val="ust"/>
        <w:spacing w:before="120" w:after="120"/>
        <w:ind w:left="0" w:firstLine="0"/>
        <w:jc w:val="right"/>
        <w:rPr>
          <w:rFonts w:ascii="Cambria" w:hAnsi="Cambria" w:cs="Open Sans"/>
          <w:b/>
          <w:sz w:val="20"/>
          <w:szCs w:val="20"/>
        </w:rPr>
      </w:pPr>
      <w:r w:rsidRPr="00A76321">
        <w:rPr>
          <w:rFonts w:ascii="Cambria" w:hAnsi="Cambria" w:cs="Open Sans"/>
          <w:b/>
          <w:sz w:val="20"/>
          <w:szCs w:val="20"/>
        </w:rPr>
        <w:t xml:space="preserve">Załącznik nr </w:t>
      </w:r>
      <w:r w:rsidR="00D30722" w:rsidRPr="00A76321">
        <w:rPr>
          <w:rFonts w:ascii="Cambria" w:hAnsi="Cambria" w:cs="Open Sans"/>
          <w:b/>
          <w:sz w:val="20"/>
          <w:szCs w:val="20"/>
        </w:rPr>
        <w:t>1</w:t>
      </w:r>
      <w:r w:rsidR="008275AF" w:rsidRPr="00A76321">
        <w:rPr>
          <w:rFonts w:ascii="Cambria" w:hAnsi="Cambria" w:cs="Open Sans"/>
          <w:b/>
          <w:sz w:val="20"/>
          <w:szCs w:val="20"/>
        </w:rPr>
        <w:t>1</w:t>
      </w:r>
      <w:r w:rsidR="00C30CE0" w:rsidRPr="00A76321">
        <w:rPr>
          <w:rFonts w:ascii="Cambria" w:hAnsi="Cambria" w:cs="Open Sans"/>
          <w:b/>
          <w:sz w:val="20"/>
          <w:szCs w:val="20"/>
        </w:rPr>
        <w:t xml:space="preserve"> do SWZ</w:t>
      </w:r>
    </w:p>
    <w:p w14:paraId="59989216" w14:textId="0E7513E3" w:rsidR="00B87CF1" w:rsidRPr="008275AF" w:rsidRDefault="00DA509A" w:rsidP="00B87CF1">
      <w:pPr>
        <w:spacing w:before="120"/>
        <w:rPr>
          <w:rFonts w:ascii="Cambria" w:eastAsia="Batang" w:hAnsi="Cambria" w:cs="Open Sans"/>
          <w:i/>
          <w:sz w:val="20"/>
          <w:szCs w:val="20"/>
        </w:rPr>
      </w:pPr>
      <w:r w:rsidRPr="008275AF">
        <w:rPr>
          <w:rFonts w:ascii="Cambria" w:hAnsi="Cambria" w:cs="Open Sans"/>
          <w:sz w:val="20"/>
          <w:szCs w:val="20"/>
        </w:rPr>
        <w:t>................................................................</w:t>
      </w:r>
      <w:r w:rsidR="00D22BE4" w:rsidRPr="008275AF">
        <w:rPr>
          <w:rFonts w:ascii="Cambria" w:hAnsi="Cambria" w:cs="Open Sans"/>
          <w:sz w:val="20"/>
          <w:szCs w:val="20"/>
        </w:rPr>
        <w:t>...................</w:t>
      </w:r>
      <w:r w:rsidR="00B87CF1" w:rsidRPr="008275AF">
        <w:rPr>
          <w:rFonts w:ascii="Cambria" w:eastAsia="Batang" w:hAnsi="Cambria" w:cs="Open Sans"/>
          <w:i/>
          <w:sz w:val="20"/>
          <w:szCs w:val="20"/>
        </w:rPr>
        <w:t xml:space="preserve"> </w:t>
      </w:r>
    </w:p>
    <w:p w14:paraId="4D292AF6" w14:textId="3AF93B22" w:rsidR="00BF0427" w:rsidRPr="008275AF" w:rsidRDefault="00910410" w:rsidP="00D22BE4">
      <w:pPr>
        <w:ind w:right="39"/>
        <w:rPr>
          <w:rFonts w:ascii="Cambria" w:eastAsia="Batang" w:hAnsi="Cambria" w:cs="Open Sans"/>
          <w:i/>
          <w:sz w:val="20"/>
          <w:szCs w:val="20"/>
        </w:rPr>
      </w:pPr>
      <w:r w:rsidRPr="008275AF">
        <w:rPr>
          <w:rFonts w:ascii="Cambria" w:eastAsia="Batang" w:hAnsi="Cambria" w:cs="Open Sans"/>
          <w:i/>
          <w:sz w:val="20"/>
          <w:szCs w:val="20"/>
        </w:rPr>
        <w:t>(N</w:t>
      </w:r>
      <w:r w:rsidR="00D22BE4" w:rsidRPr="008275AF">
        <w:rPr>
          <w:rFonts w:ascii="Cambria" w:eastAsia="Batang" w:hAnsi="Cambria" w:cs="Open Sans"/>
          <w:i/>
          <w:sz w:val="20"/>
          <w:szCs w:val="20"/>
        </w:rPr>
        <w:t>azwa i adres Wykonawcy)</w:t>
      </w:r>
    </w:p>
    <w:p w14:paraId="3F61F875" w14:textId="77777777" w:rsidR="00DA509A" w:rsidRPr="008275AF" w:rsidRDefault="00DA509A" w:rsidP="00DA509A">
      <w:pPr>
        <w:ind w:right="39"/>
        <w:rPr>
          <w:rFonts w:ascii="Cambria" w:eastAsia="Batang" w:hAnsi="Cambria" w:cs="Open Sans"/>
          <w:i/>
          <w:sz w:val="20"/>
          <w:szCs w:val="20"/>
        </w:rPr>
      </w:pPr>
    </w:p>
    <w:p w14:paraId="2C857938" w14:textId="77777777" w:rsidR="0032655D" w:rsidRPr="008275AF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 w:cs="Open Sans"/>
          <w:b/>
          <w:color w:val="auto"/>
          <w:sz w:val="20"/>
          <w:szCs w:val="20"/>
        </w:rPr>
      </w:pPr>
      <w:r w:rsidRPr="008275AF">
        <w:rPr>
          <w:rFonts w:ascii="Cambria" w:hAnsi="Cambria" w:cs="Open Sans"/>
          <w:b/>
          <w:color w:val="auto"/>
          <w:sz w:val="20"/>
          <w:szCs w:val="20"/>
        </w:rPr>
        <w:t>WYKAZ OSÓB, KTÓRE BĘDĄ UCZESTNICZYĆ W WYKONYWANIU ZAMÓWIENIA</w:t>
      </w:r>
    </w:p>
    <w:p w14:paraId="1F99BBAD" w14:textId="77777777" w:rsidR="008275AF" w:rsidRDefault="008275AF" w:rsidP="00B87CF1">
      <w:pPr>
        <w:shd w:val="clear" w:color="auto" w:fill="BFBFBF"/>
        <w:spacing w:before="240" w:after="240"/>
        <w:jc w:val="center"/>
        <w:rPr>
          <w:rFonts w:ascii="Cambria" w:hAnsi="Cambria"/>
          <w:b/>
          <w:bCs/>
          <w:sz w:val="20"/>
        </w:rPr>
      </w:pPr>
      <w:bookmarkStart w:id="0" w:name="_Hlk215382106"/>
      <w:bookmarkStart w:id="1" w:name="_Hlk97586087"/>
    </w:p>
    <w:bookmarkEnd w:id="0"/>
    <w:bookmarkEnd w:id="1"/>
    <w:p w14:paraId="0119FA03" w14:textId="1BB3AFDA" w:rsidR="00B77209" w:rsidRPr="00966E0A" w:rsidRDefault="00966E0A" w:rsidP="00B87CF1">
      <w:pPr>
        <w:shd w:val="clear" w:color="auto" w:fill="BFBFBF"/>
        <w:spacing w:before="240" w:after="240"/>
        <w:jc w:val="center"/>
        <w:rPr>
          <w:rFonts w:ascii="Cambria" w:hAnsi="Cambria" w:cs="Open Sans"/>
          <w:b/>
          <w:sz w:val="20"/>
          <w:szCs w:val="20"/>
        </w:rPr>
      </w:pPr>
      <w:r w:rsidRPr="00966E0A">
        <w:rPr>
          <w:rFonts w:ascii="Cambria" w:hAnsi="Cambria" w:cs="Open Sans"/>
          <w:b/>
          <w:sz w:val="20"/>
          <w:szCs w:val="20"/>
        </w:rPr>
        <w:t>,,Zarządzanie i gospodarowanie zasobami wodnymi na terenie Gminy Żarnów celem oszczędności naturalnych zasobów wody pitnej"</w:t>
      </w:r>
    </w:p>
    <w:p w14:paraId="0936A2B9" w14:textId="77777777" w:rsidR="008275AF" w:rsidRPr="008275AF" w:rsidRDefault="008275AF" w:rsidP="00B87CF1">
      <w:pPr>
        <w:shd w:val="clear" w:color="auto" w:fill="BFBFBF"/>
        <w:spacing w:before="240" w:after="240"/>
        <w:jc w:val="center"/>
        <w:rPr>
          <w:rFonts w:ascii="Cambria" w:hAnsi="Cambria" w:cs="Open Sans"/>
          <w:b/>
          <w:color w:val="000000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14038" w:type="dxa"/>
        <w:tblLayout w:type="fixed"/>
        <w:tblLook w:val="0020" w:firstRow="1" w:lastRow="0" w:firstColumn="0" w:lastColumn="0" w:noHBand="0" w:noVBand="0"/>
      </w:tblPr>
      <w:tblGrid>
        <w:gridCol w:w="567"/>
        <w:gridCol w:w="1979"/>
        <w:gridCol w:w="2278"/>
        <w:gridCol w:w="6662"/>
        <w:gridCol w:w="2552"/>
      </w:tblGrid>
      <w:tr w:rsidR="00A33674" w:rsidRPr="008275AF" w14:paraId="3D839BB8" w14:textId="77777777" w:rsidTr="009E161C">
        <w:trPr>
          <w:trHeight w:val="942"/>
        </w:trPr>
        <w:tc>
          <w:tcPr>
            <w:tcW w:w="567" w:type="dxa"/>
          </w:tcPr>
          <w:p w14:paraId="5C98ECE0" w14:textId="77777777" w:rsidR="00A33674" w:rsidRPr="008275AF" w:rsidRDefault="00A33674" w:rsidP="009E161C">
            <w:pPr>
              <w:snapToGrid w:val="0"/>
              <w:spacing w:before="120"/>
              <w:jc w:val="center"/>
              <w:rPr>
                <w:rFonts w:ascii="Cambria" w:hAnsi="Cambria" w:cs="Open Sans"/>
                <w:b/>
                <w:spacing w:val="4"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979" w:type="dxa"/>
          </w:tcPr>
          <w:p w14:paraId="71C43885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278" w:type="dxa"/>
          </w:tcPr>
          <w:p w14:paraId="0FB9483F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</w:tcPr>
          <w:p w14:paraId="52154B2A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</w:p>
          <w:p w14:paraId="15F15F87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bCs/>
                <w:sz w:val="20"/>
                <w:szCs w:val="20"/>
              </w:rPr>
              <w:t>Kwalifikacje zawodowe tj.</w:t>
            </w:r>
          </w:p>
          <w:p w14:paraId="67EA8CA4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552" w:type="dxa"/>
          </w:tcPr>
          <w:p w14:paraId="2C225E2C" w14:textId="354D6182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sz w:val="20"/>
                <w:szCs w:val="20"/>
              </w:rPr>
            </w:pPr>
            <w:r w:rsidRPr="008275AF">
              <w:rPr>
                <w:rFonts w:ascii="Cambria" w:hAnsi="Cambria" w:cs="Open Sans"/>
                <w:b/>
                <w:bCs/>
                <w:sz w:val="20"/>
                <w:szCs w:val="20"/>
              </w:rPr>
              <w:t xml:space="preserve">Podstawa dysponowania** </w:t>
            </w:r>
          </w:p>
        </w:tc>
      </w:tr>
      <w:tr w:rsidR="00A33674" w:rsidRPr="008275AF" w14:paraId="4AADEC1D" w14:textId="77777777" w:rsidTr="009E161C">
        <w:trPr>
          <w:trHeight w:val="1135"/>
        </w:trPr>
        <w:tc>
          <w:tcPr>
            <w:tcW w:w="567" w:type="dxa"/>
          </w:tcPr>
          <w:p w14:paraId="7DF0851E" w14:textId="1B2EC4C2" w:rsidR="00A33674" w:rsidRPr="008275AF" w:rsidRDefault="00A76321" w:rsidP="009E161C">
            <w:pPr>
              <w:snapToGrid w:val="0"/>
              <w:spacing w:before="120"/>
              <w:jc w:val="center"/>
              <w:rPr>
                <w:rFonts w:ascii="Cambria" w:hAnsi="Cambria" w:cs="Open Sans"/>
                <w:spacing w:val="4"/>
                <w:sz w:val="20"/>
                <w:szCs w:val="20"/>
              </w:rPr>
            </w:pPr>
            <w:r>
              <w:rPr>
                <w:rFonts w:ascii="Cambria" w:hAnsi="Cambria" w:cs="Open Sans"/>
                <w:spacing w:val="4"/>
                <w:sz w:val="20"/>
                <w:szCs w:val="20"/>
              </w:rPr>
              <w:t>1</w:t>
            </w:r>
          </w:p>
        </w:tc>
        <w:tc>
          <w:tcPr>
            <w:tcW w:w="1979" w:type="dxa"/>
          </w:tcPr>
          <w:p w14:paraId="0F2FC1A5" w14:textId="77777777" w:rsidR="00A33674" w:rsidRPr="008275AF" w:rsidRDefault="00A33674" w:rsidP="009E161C">
            <w:pPr>
              <w:pStyle w:val="Default"/>
              <w:jc w:val="center"/>
              <w:rPr>
                <w:rFonts w:ascii="Cambria" w:hAnsi="Cambria" w:cs="Open Sans"/>
                <w:sz w:val="20"/>
                <w:szCs w:val="20"/>
              </w:rPr>
            </w:pPr>
          </w:p>
        </w:tc>
        <w:tc>
          <w:tcPr>
            <w:tcW w:w="2278" w:type="dxa"/>
          </w:tcPr>
          <w:p w14:paraId="3624803A" w14:textId="0E66107B" w:rsidR="00A33674" w:rsidRPr="008275AF" w:rsidRDefault="00011CF1" w:rsidP="009E161C">
            <w:pPr>
              <w:pStyle w:val="Default"/>
              <w:jc w:val="center"/>
              <w:rPr>
                <w:rFonts w:ascii="Cambria" w:hAnsi="Cambria" w:cs="Open Sans"/>
                <w:b/>
                <w:sz w:val="20"/>
                <w:szCs w:val="20"/>
              </w:rPr>
            </w:pPr>
            <w:r>
              <w:rPr>
                <w:rFonts w:ascii="Cambria" w:hAnsi="Cambria" w:cs="Open Sans"/>
                <w:b/>
                <w:bCs/>
                <w:sz w:val="20"/>
                <w:szCs w:val="20"/>
              </w:rPr>
              <w:t>Kierownik projektu</w:t>
            </w:r>
          </w:p>
        </w:tc>
        <w:tc>
          <w:tcPr>
            <w:tcW w:w="6662" w:type="dxa"/>
          </w:tcPr>
          <w:p w14:paraId="2D8BC477" w14:textId="14F0CA3A" w:rsidR="00011CF1" w:rsidRDefault="008275AF" w:rsidP="00011CF1">
            <w:pPr>
              <w:suppressAutoHyphens/>
              <w:spacing w:before="100" w:beforeAutospacing="1" w:after="100" w:afterAutospacing="1"/>
              <w:ind w:firstLine="45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Wskazana osoba posiada</w:t>
            </w:r>
            <w:r w:rsidR="00011CF1">
              <w:rPr>
                <w:rFonts w:ascii="Cambria" w:hAnsi="Cambria"/>
                <w:sz w:val="20"/>
                <w:szCs w:val="20"/>
              </w:rPr>
              <w:t>:</w:t>
            </w:r>
          </w:p>
          <w:p w14:paraId="36705FFC" w14:textId="3F35B101" w:rsidR="00011CF1" w:rsidRDefault="00011CF1" w:rsidP="00011CF1">
            <w:pPr>
              <w:pStyle w:val="Akapitzlist"/>
              <w:numPr>
                <w:ilvl w:val="0"/>
                <w:numId w:val="52"/>
              </w:numPr>
              <w:suppressAutoHyphens/>
              <w:spacing w:before="100" w:beforeAutospacing="1" w:after="100" w:afterAutospacing="1"/>
              <w:jc w:val="both"/>
              <w:rPr>
                <w:rFonts w:ascii="Cambria" w:hAnsi="Cambria"/>
                <w:sz w:val="20"/>
                <w:szCs w:val="20"/>
              </w:rPr>
            </w:pPr>
            <w:r w:rsidRPr="00011CF1">
              <w:rPr>
                <w:rFonts w:ascii="Cambria" w:hAnsi="Cambria"/>
                <w:sz w:val="20"/>
                <w:szCs w:val="20"/>
              </w:rPr>
              <w:t>wykształcenie wyższe techniczne w zakresie: Automatyki lub Inżynierii Środowiska lub IT wraz z wykształceniem w zakresie Zarządzania Projektami lub posiadający potwierdzony certyfikat Prince 2 lub pokrewny potwierdzający znajomość zarządzania projektami,</w:t>
            </w:r>
          </w:p>
          <w:p w14:paraId="31580E22" w14:textId="2711FACE" w:rsidR="00A33674" w:rsidRPr="00011CF1" w:rsidRDefault="00011CF1" w:rsidP="00011CF1">
            <w:pPr>
              <w:pStyle w:val="Akapitzlist"/>
              <w:numPr>
                <w:ilvl w:val="0"/>
                <w:numId w:val="52"/>
              </w:numPr>
              <w:suppressAutoHyphens/>
              <w:spacing w:before="100" w:beforeAutospacing="1" w:after="100" w:afterAutospacing="1"/>
              <w:rPr>
                <w:rFonts w:ascii="Cambria" w:hAnsi="Cambria"/>
                <w:sz w:val="20"/>
                <w:szCs w:val="20"/>
              </w:rPr>
            </w:pPr>
            <w:r w:rsidRPr="00011CF1">
              <w:rPr>
                <w:rFonts w:ascii="Cambria" w:hAnsi="Cambria"/>
                <w:sz w:val="20"/>
                <w:szCs w:val="20"/>
              </w:rPr>
              <w:t>potwierdzone doświadczenie zawodowe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11CF1">
              <w:rPr>
                <w:rFonts w:ascii="Cambria" w:hAnsi="Cambria"/>
                <w:b/>
                <w:sz w:val="20"/>
                <w:szCs w:val="20"/>
              </w:rPr>
              <w:t>………………………. lat</w:t>
            </w:r>
            <w:r w:rsidRPr="00011CF1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(</w:t>
            </w:r>
            <w:r w:rsidRPr="00011CF1">
              <w:rPr>
                <w:rFonts w:ascii="Cambria" w:hAnsi="Cambria"/>
                <w:sz w:val="20"/>
                <w:szCs w:val="20"/>
              </w:rPr>
              <w:t>min. 5 lat</w:t>
            </w:r>
            <w:r>
              <w:rPr>
                <w:rFonts w:ascii="Cambria" w:hAnsi="Cambria"/>
                <w:sz w:val="20"/>
                <w:szCs w:val="20"/>
              </w:rPr>
              <w:t>)</w:t>
            </w:r>
            <w:r w:rsidRPr="00011CF1">
              <w:rPr>
                <w:rFonts w:ascii="Cambria" w:hAnsi="Cambria"/>
                <w:sz w:val="20"/>
                <w:szCs w:val="20"/>
              </w:rPr>
              <w:t xml:space="preserve"> kierowania projektami technicznymi w zakresie branży Automatyki i Telemetrii oraz GIS.</w:t>
            </w:r>
          </w:p>
        </w:tc>
        <w:tc>
          <w:tcPr>
            <w:tcW w:w="2552" w:type="dxa"/>
          </w:tcPr>
          <w:p w14:paraId="1A22F8C2" w14:textId="2FDE2548" w:rsidR="00A33674" w:rsidRPr="008275AF" w:rsidRDefault="00011CF1" w:rsidP="009E161C">
            <w:pPr>
              <w:pStyle w:val="Default"/>
              <w:ind w:left="142"/>
              <w:jc w:val="center"/>
              <w:rPr>
                <w:rFonts w:ascii="Cambria" w:hAnsi="Cambria" w:cs="Open Sans"/>
                <w:b/>
                <w:bCs/>
                <w:sz w:val="20"/>
                <w:szCs w:val="20"/>
              </w:rPr>
            </w:pPr>
            <w:r>
              <w:rPr>
                <w:rFonts w:ascii="Cambria" w:hAnsi="Cambria" w:cs="Open Sans"/>
                <w:bCs/>
                <w:sz w:val="20"/>
                <w:szCs w:val="20"/>
              </w:rPr>
              <w:t>Własne</w:t>
            </w:r>
            <w:r w:rsidR="00A33674" w:rsidRPr="008275AF">
              <w:rPr>
                <w:rFonts w:ascii="Cambria" w:hAnsi="Cambria" w:cs="Open Sans"/>
                <w:bCs/>
                <w:sz w:val="20"/>
                <w:szCs w:val="20"/>
              </w:rPr>
              <w:t>/oddany do dyspozycji</w:t>
            </w:r>
          </w:p>
        </w:tc>
      </w:tr>
    </w:tbl>
    <w:p w14:paraId="3D37ADD9" w14:textId="72EE6DB2" w:rsidR="0032655D" w:rsidRDefault="009E161C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Open Sans"/>
          <w:sz w:val="20"/>
          <w:szCs w:val="20"/>
        </w:rPr>
      </w:pPr>
      <w:r>
        <w:rPr>
          <w:rFonts w:ascii="Cambria" w:hAnsi="Cambria" w:cs="Open Sans"/>
          <w:b/>
          <w:bCs/>
          <w:sz w:val="20"/>
          <w:szCs w:val="20"/>
        </w:rPr>
        <w:br w:type="textWrapping" w:clear="all"/>
      </w:r>
      <w:r w:rsidR="0032655D" w:rsidRPr="009E161C">
        <w:rPr>
          <w:rFonts w:ascii="Cambria" w:hAnsi="Cambria" w:cs="Open Sans"/>
          <w:b/>
          <w:bCs/>
          <w:sz w:val="20"/>
          <w:szCs w:val="20"/>
        </w:rPr>
        <w:t xml:space="preserve">Uwaga! </w:t>
      </w:r>
      <w:r w:rsidR="0032655D" w:rsidRPr="009E161C">
        <w:rPr>
          <w:rFonts w:ascii="Cambria" w:hAnsi="Cambria" w:cs="Open Sans"/>
          <w:sz w:val="20"/>
          <w:szCs w:val="20"/>
        </w:rPr>
        <w:t xml:space="preserve">oświadczam(my), </w:t>
      </w:r>
      <w:r w:rsidR="0032655D" w:rsidRPr="009E161C">
        <w:rPr>
          <w:rFonts w:ascii="Cambria" w:hAnsi="Cambria" w:cs="Open Sans"/>
          <w:b/>
          <w:bCs/>
          <w:sz w:val="20"/>
          <w:szCs w:val="20"/>
        </w:rPr>
        <w:t>że osoba wskazana</w:t>
      </w:r>
      <w:r w:rsidRPr="009E161C">
        <w:rPr>
          <w:rFonts w:ascii="Cambria" w:hAnsi="Cambria" w:cs="Open Sans"/>
          <w:b/>
          <w:bCs/>
          <w:sz w:val="20"/>
          <w:szCs w:val="20"/>
        </w:rPr>
        <w:t xml:space="preserve"> poz. 1 </w:t>
      </w:r>
      <w:r w:rsidR="0032655D" w:rsidRPr="009E161C">
        <w:rPr>
          <w:rFonts w:ascii="Cambria" w:hAnsi="Cambria" w:cs="Open Sans"/>
          <w:sz w:val="20"/>
          <w:szCs w:val="20"/>
        </w:rPr>
        <w:t>, posiada uprawnienia wymagane w postawionym warunku w SWZ i może sprawować wymienioną funkcję</w:t>
      </w:r>
      <w:r w:rsidR="008513C9" w:rsidRPr="009E161C">
        <w:rPr>
          <w:rFonts w:ascii="Cambria" w:hAnsi="Cambria" w:cs="Open Sans"/>
          <w:sz w:val="20"/>
          <w:szCs w:val="20"/>
        </w:rPr>
        <w:t>.</w:t>
      </w:r>
      <w:r w:rsidR="0032655D" w:rsidRPr="009E161C">
        <w:rPr>
          <w:rFonts w:ascii="Cambria" w:hAnsi="Cambria" w:cs="Open Sans"/>
          <w:sz w:val="20"/>
          <w:szCs w:val="20"/>
        </w:rPr>
        <w:t xml:space="preserve"> </w:t>
      </w:r>
    </w:p>
    <w:p w14:paraId="7EA2CDC3" w14:textId="6E8A86DE" w:rsidR="008135D2" w:rsidRPr="00011CF1" w:rsidRDefault="0032655D" w:rsidP="00011CF1">
      <w:pPr>
        <w:pStyle w:val="Default"/>
        <w:spacing w:after="240"/>
        <w:rPr>
          <w:rFonts w:ascii="Cambria" w:hAnsi="Cambria" w:cs="Open Sans"/>
          <w:b/>
          <w:u w:val="single"/>
        </w:rPr>
      </w:pPr>
      <w:r w:rsidRPr="00011CF1">
        <w:rPr>
          <w:rFonts w:ascii="Cambria" w:hAnsi="Cambria" w:cs="Open Sans"/>
          <w:b/>
          <w:u w:val="single"/>
        </w:rPr>
        <w:t>*</w:t>
      </w:r>
      <w:r w:rsidR="00A33674" w:rsidRPr="00011CF1">
        <w:rPr>
          <w:rFonts w:ascii="Cambria" w:hAnsi="Cambria" w:cs="Open Sans"/>
          <w:b/>
          <w:u w:val="single"/>
        </w:rPr>
        <w:t>*</w:t>
      </w:r>
      <w:r w:rsidRPr="00011CF1">
        <w:rPr>
          <w:rFonts w:ascii="Cambria" w:hAnsi="Cambria" w:cs="Open Sans"/>
          <w:b/>
          <w:u w:val="single"/>
        </w:rPr>
        <w:t xml:space="preserve"> niepotrzebne skreślić ( jeżeli wykonawca pozostaje w stosunku umowy </w:t>
      </w:r>
      <w:proofErr w:type="spellStart"/>
      <w:r w:rsidRPr="00011CF1">
        <w:rPr>
          <w:rFonts w:ascii="Cambria" w:hAnsi="Cambria" w:cs="Open Sans"/>
          <w:b/>
          <w:u w:val="single"/>
        </w:rPr>
        <w:t>cywilno</w:t>
      </w:r>
      <w:proofErr w:type="spellEnd"/>
      <w:r w:rsidRPr="00011CF1">
        <w:rPr>
          <w:rFonts w:ascii="Cambria" w:hAnsi="Cambria" w:cs="Open Sans"/>
          <w:b/>
          <w:u w:val="single"/>
        </w:rPr>
        <w:t xml:space="preserve"> prawnej pozostawiamy </w:t>
      </w:r>
      <w:r w:rsidR="00011CF1" w:rsidRPr="00011CF1">
        <w:rPr>
          <w:rFonts w:ascii="Cambria" w:hAnsi="Cambria" w:cs="Open Sans"/>
          <w:b/>
          <w:u w:val="single"/>
        </w:rPr>
        <w:t>własne</w:t>
      </w:r>
      <w:r w:rsidRPr="00011CF1">
        <w:rPr>
          <w:rFonts w:ascii="Cambria" w:hAnsi="Cambria" w:cs="Open Sans"/>
          <w:b/>
          <w:u w:val="single"/>
        </w:rPr>
        <w:t>)</w:t>
      </w:r>
      <w:r w:rsidR="00B87CF1" w:rsidRPr="00011CF1">
        <w:rPr>
          <w:rFonts w:ascii="Cambria" w:hAnsi="Cambria" w:cs="Open Sans"/>
          <w:b/>
          <w:u w:val="single"/>
        </w:rPr>
        <w:t xml:space="preserve"> </w:t>
      </w:r>
      <w:bookmarkStart w:id="2" w:name="_GoBack"/>
      <w:bookmarkEnd w:id="2"/>
    </w:p>
    <w:sectPr w:rsidR="008135D2" w:rsidRPr="00011CF1" w:rsidSect="00F15C1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44" w:right="1418" w:bottom="284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DBBF4" w14:textId="77777777" w:rsidR="001E33BD" w:rsidRDefault="001E33BD">
      <w:r>
        <w:separator/>
      </w:r>
    </w:p>
  </w:endnote>
  <w:endnote w:type="continuationSeparator" w:id="0">
    <w:p w14:paraId="3B31B87A" w14:textId="77777777" w:rsidR="001E33BD" w:rsidRDefault="001E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811D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3E258D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3447F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6092A" w14:textId="77777777" w:rsidR="00011CF1" w:rsidRPr="000B6691" w:rsidRDefault="00011CF1" w:rsidP="00011CF1">
    <w:pPr>
      <w:spacing w:line="360" w:lineRule="auto"/>
      <w:ind w:left="10773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</w:t>
    </w:r>
  </w:p>
  <w:p w14:paraId="3D7CEDA8" w14:textId="77777777" w:rsidR="00011CF1" w:rsidRDefault="00011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9507A" w14:textId="77777777" w:rsidR="001E33BD" w:rsidRDefault="001E33BD">
      <w:r>
        <w:separator/>
      </w:r>
    </w:p>
  </w:footnote>
  <w:footnote w:type="continuationSeparator" w:id="0">
    <w:p w14:paraId="41488C56" w14:textId="77777777" w:rsidR="001E33BD" w:rsidRDefault="001E3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A9189" w14:textId="77777777" w:rsidR="000F5022" w:rsidRDefault="000F5022" w:rsidP="000F5022">
    <w:pPr>
      <w:pStyle w:val="Nagwek"/>
      <w:rPr>
        <w:rFonts w:ascii="Cambria" w:hAnsi="Cambria" w:cs="Arial"/>
        <w:b/>
        <w:sz w:val="20"/>
        <w:lang w:val="pl-PL"/>
      </w:rPr>
    </w:pPr>
  </w:p>
  <w:p w14:paraId="719E199F" w14:textId="77777777" w:rsidR="000F5022" w:rsidRDefault="000F5022" w:rsidP="000F5022">
    <w:pPr>
      <w:pStyle w:val="Nagwek"/>
      <w:rPr>
        <w:rFonts w:ascii="Cambria" w:hAnsi="Cambria" w:cs="Arial"/>
        <w:b/>
        <w:sz w:val="20"/>
        <w:lang w:val="pl-PL"/>
      </w:rPr>
    </w:pPr>
  </w:p>
  <w:p w14:paraId="353AADB8" w14:textId="0AC85E9A" w:rsidR="00F15C19" w:rsidRDefault="00F15C19" w:rsidP="00F15C19">
    <w:pPr>
      <w:pStyle w:val="Nagwek"/>
      <w:jc w:val="center"/>
      <w:rPr>
        <w:rFonts w:ascii="Open Sans" w:hAnsi="Open Sans" w:cs="Open Sans"/>
        <w:b/>
        <w:sz w:val="22"/>
        <w:szCs w:val="22"/>
      </w:rPr>
    </w:pPr>
  </w:p>
  <w:p w14:paraId="25A3261C" w14:textId="77777777" w:rsidR="00C752F3" w:rsidRPr="009E161C" w:rsidRDefault="00C752F3" w:rsidP="000F5022">
    <w:pPr>
      <w:pStyle w:val="Nagwek"/>
      <w:rPr>
        <w:rFonts w:ascii="Cambria" w:hAnsi="Cambria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B7DD" w14:textId="0541AC69" w:rsidR="00A009BE" w:rsidRPr="00BE0CEE" w:rsidRDefault="00A009BE" w:rsidP="00A009BE">
    <w:pPr>
      <w:pStyle w:val="Nagwek"/>
      <w:ind w:firstLine="2268"/>
    </w:pPr>
    <w:r w:rsidRPr="00535C32">
      <w:rPr>
        <w:noProof/>
      </w:rPr>
      <w:drawing>
        <wp:inline distT="0" distB="0" distL="0" distR="0" wp14:anchorId="60990103" wp14:editId="03DB0B00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428913" w14:textId="77777777" w:rsidR="00A009BE" w:rsidRDefault="00A009BE" w:rsidP="00A009BE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4E919E67" w14:textId="77777777" w:rsidR="00A009BE" w:rsidRDefault="00A009BE" w:rsidP="00A009BE">
    <w:pPr>
      <w:pStyle w:val="Nagwek"/>
      <w:rPr>
        <w:bCs/>
        <w:sz w:val="18"/>
        <w:szCs w:val="18"/>
      </w:rPr>
    </w:pPr>
  </w:p>
  <w:p w14:paraId="4376C30A" w14:textId="77777777" w:rsidR="00A009BE" w:rsidRPr="00F303D4" w:rsidRDefault="00A009BE" w:rsidP="00A009BE">
    <w:pPr>
      <w:pStyle w:val="Nagwek"/>
      <w:ind w:firstLine="142"/>
      <w:rPr>
        <w:rFonts w:ascii="Cambria" w:hAnsi="Cambria"/>
        <w:b/>
        <w:bCs/>
        <w:sz w:val="20"/>
        <w:szCs w:val="20"/>
        <w:lang w:val="pl-PL"/>
      </w:rPr>
    </w:pPr>
    <w:r w:rsidRPr="00F303D4">
      <w:rPr>
        <w:rFonts w:ascii="Cambria" w:hAnsi="Cambria"/>
        <w:b/>
        <w:bCs/>
        <w:sz w:val="20"/>
        <w:szCs w:val="20"/>
        <w:lang w:val="pl-PL"/>
      </w:rPr>
      <w:t>Numer referencyjny: IGWK.Z.271.4.2026</w:t>
    </w:r>
  </w:p>
  <w:p w14:paraId="1139F340" w14:textId="43F31C7F" w:rsidR="00F15C19" w:rsidRPr="00A009BE" w:rsidRDefault="00F15C19" w:rsidP="00A009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11400"/>
    <w:multiLevelType w:val="hybridMultilevel"/>
    <w:tmpl w:val="E7DC6D9C"/>
    <w:lvl w:ilvl="0" w:tplc="59E4D85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47329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59786B"/>
    <w:multiLevelType w:val="hybridMultilevel"/>
    <w:tmpl w:val="C6E4B994"/>
    <w:lvl w:ilvl="0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3D178EF"/>
    <w:multiLevelType w:val="hybridMultilevel"/>
    <w:tmpl w:val="8138C8E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A39E962E">
      <w:start w:val="1"/>
      <w:numFmt w:val="bullet"/>
      <w:lvlText w:val=""/>
      <w:lvlJc w:val="left"/>
      <w:pPr>
        <w:ind w:left="3436" w:hanging="360"/>
      </w:pPr>
      <w:rPr>
        <w:rFonts w:ascii="Symbol" w:hAnsi="Symbol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EC2F66"/>
    <w:multiLevelType w:val="multilevel"/>
    <w:tmpl w:val="DABE43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2E47CC"/>
    <w:multiLevelType w:val="hybridMultilevel"/>
    <w:tmpl w:val="572CBA88"/>
    <w:lvl w:ilvl="0" w:tplc="D944B23E">
      <w:start w:val="1"/>
      <w:numFmt w:val="bullet"/>
      <w:lvlText w:val="−"/>
      <w:lvlJc w:val="left"/>
      <w:pPr>
        <w:ind w:left="89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3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44"/>
  </w:num>
  <w:num w:numId="3">
    <w:abstractNumId w:val="32"/>
  </w:num>
  <w:num w:numId="4">
    <w:abstractNumId w:val="28"/>
  </w:num>
  <w:num w:numId="5">
    <w:abstractNumId w:val="19"/>
  </w:num>
  <w:num w:numId="6">
    <w:abstractNumId w:val="36"/>
  </w:num>
  <w:num w:numId="7">
    <w:abstractNumId w:val="40"/>
  </w:num>
  <w:num w:numId="8">
    <w:abstractNumId w:val="24"/>
  </w:num>
  <w:num w:numId="9">
    <w:abstractNumId w:val="54"/>
  </w:num>
  <w:num w:numId="10">
    <w:abstractNumId w:val="59"/>
  </w:num>
  <w:num w:numId="11">
    <w:abstractNumId w:val="20"/>
  </w:num>
  <w:num w:numId="12">
    <w:abstractNumId w:val="57"/>
  </w:num>
  <w:num w:numId="13">
    <w:abstractNumId w:val="58"/>
  </w:num>
  <w:num w:numId="14">
    <w:abstractNumId w:val="13"/>
  </w:num>
  <w:num w:numId="15">
    <w:abstractNumId w:val="29"/>
  </w:num>
  <w:num w:numId="16">
    <w:abstractNumId w:val="35"/>
  </w:num>
  <w:num w:numId="17">
    <w:abstractNumId w:val="53"/>
  </w:num>
  <w:num w:numId="18">
    <w:abstractNumId w:val="23"/>
  </w:num>
  <w:num w:numId="19">
    <w:abstractNumId w:val="14"/>
  </w:num>
  <w:num w:numId="20">
    <w:abstractNumId w:val="17"/>
  </w:num>
  <w:num w:numId="21">
    <w:abstractNumId w:val="45"/>
  </w:num>
  <w:num w:numId="22">
    <w:abstractNumId w:val="18"/>
  </w:num>
  <w:num w:numId="23">
    <w:abstractNumId w:val="52"/>
  </w:num>
  <w:num w:numId="24">
    <w:abstractNumId w:val="48"/>
  </w:num>
  <w:num w:numId="25">
    <w:abstractNumId w:val="22"/>
  </w:num>
  <w:num w:numId="2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3"/>
  </w:num>
  <w:num w:numId="32">
    <w:abstractNumId w:val="11"/>
  </w:num>
  <w:num w:numId="33">
    <w:abstractNumId w:val="31"/>
  </w:num>
  <w:num w:numId="34">
    <w:abstractNumId w:val="46"/>
  </w:num>
  <w:num w:numId="35">
    <w:abstractNumId w:val="16"/>
  </w:num>
  <w:num w:numId="36">
    <w:abstractNumId w:val="56"/>
  </w:num>
  <w:num w:numId="37">
    <w:abstractNumId w:val="15"/>
  </w:num>
  <w:num w:numId="38">
    <w:abstractNumId w:val="9"/>
  </w:num>
  <w:num w:numId="39">
    <w:abstractNumId w:val="25"/>
  </w:num>
  <w:num w:numId="40">
    <w:abstractNumId w:val="41"/>
  </w:num>
  <w:num w:numId="41">
    <w:abstractNumId w:val="37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26"/>
  </w:num>
  <w:num w:numId="45">
    <w:abstractNumId w:val="12"/>
  </w:num>
  <w:num w:numId="46">
    <w:abstractNumId w:val="47"/>
  </w:num>
  <w:num w:numId="47">
    <w:abstractNumId w:val="21"/>
  </w:num>
  <w:num w:numId="48">
    <w:abstractNumId w:val="34"/>
  </w:num>
  <w:num w:numId="49">
    <w:abstractNumId w:val="10"/>
  </w:num>
  <w:num w:numId="50">
    <w:abstractNumId w:val="27"/>
  </w:num>
  <w:num w:numId="51">
    <w:abstractNumId w:val="50"/>
  </w:num>
  <w:num w:numId="52">
    <w:abstractNumId w:val="5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11CF1"/>
    <w:rsid w:val="000231AC"/>
    <w:rsid w:val="000239D4"/>
    <w:rsid w:val="00023F47"/>
    <w:rsid w:val="00025659"/>
    <w:rsid w:val="00026E3B"/>
    <w:rsid w:val="00027060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38DC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989"/>
    <w:rsid w:val="000B2EE7"/>
    <w:rsid w:val="000B37AC"/>
    <w:rsid w:val="000B7A4F"/>
    <w:rsid w:val="000C152C"/>
    <w:rsid w:val="000C1FE3"/>
    <w:rsid w:val="000C3646"/>
    <w:rsid w:val="000D40FD"/>
    <w:rsid w:val="000E05B9"/>
    <w:rsid w:val="000E4E2A"/>
    <w:rsid w:val="000E7F53"/>
    <w:rsid w:val="000F145D"/>
    <w:rsid w:val="000F5022"/>
    <w:rsid w:val="0010294D"/>
    <w:rsid w:val="00102A85"/>
    <w:rsid w:val="00102C0C"/>
    <w:rsid w:val="00103155"/>
    <w:rsid w:val="001054D9"/>
    <w:rsid w:val="00111ECF"/>
    <w:rsid w:val="00114AAA"/>
    <w:rsid w:val="00114EE9"/>
    <w:rsid w:val="00115389"/>
    <w:rsid w:val="001201D6"/>
    <w:rsid w:val="001218E1"/>
    <w:rsid w:val="00122276"/>
    <w:rsid w:val="00126E65"/>
    <w:rsid w:val="00131262"/>
    <w:rsid w:val="0013268A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33BD"/>
    <w:rsid w:val="001E596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638B"/>
    <w:rsid w:val="00227E39"/>
    <w:rsid w:val="0023352F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1A7"/>
    <w:rsid w:val="002678AB"/>
    <w:rsid w:val="00271D38"/>
    <w:rsid w:val="00272E2B"/>
    <w:rsid w:val="002814D4"/>
    <w:rsid w:val="002837ED"/>
    <w:rsid w:val="002845DB"/>
    <w:rsid w:val="002953C0"/>
    <w:rsid w:val="002A2237"/>
    <w:rsid w:val="002A2640"/>
    <w:rsid w:val="002A4CEF"/>
    <w:rsid w:val="002A5798"/>
    <w:rsid w:val="002A5876"/>
    <w:rsid w:val="002A7F4E"/>
    <w:rsid w:val="002B6740"/>
    <w:rsid w:val="002C2C81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261"/>
    <w:rsid w:val="002F0291"/>
    <w:rsid w:val="002F16D6"/>
    <w:rsid w:val="002F26C4"/>
    <w:rsid w:val="002F79CA"/>
    <w:rsid w:val="003008FD"/>
    <w:rsid w:val="00302515"/>
    <w:rsid w:val="00302B07"/>
    <w:rsid w:val="003062AC"/>
    <w:rsid w:val="00310A34"/>
    <w:rsid w:val="0031370D"/>
    <w:rsid w:val="00313888"/>
    <w:rsid w:val="00315240"/>
    <w:rsid w:val="00320DC8"/>
    <w:rsid w:val="003234A7"/>
    <w:rsid w:val="00325720"/>
    <w:rsid w:val="0032655D"/>
    <w:rsid w:val="00330A77"/>
    <w:rsid w:val="00330AD4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6E9B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A96"/>
    <w:rsid w:val="00477ADD"/>
    <w:rsid w:val="00480774"/>
    <w:rsid w:val="004807CF"/>
    <w:rsid w:val="004825FF"/>
    <w:rsid w:val="00483B12"/>
    <w:rsid w:val="00485B52"/>
    <w:rsid w:val="00490F36"/>
    <w:rsid w:val="004934C5"/>
    <w:rsid w:val="00493D06"/>
    <w:rsid w:val="00494A82"/>
    <w:rsid w:val="00494BF8"/>
    <w:rsid w:val="0049534F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24C8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6670"/>
    <w:rsid w:val="005327E3"/>
    <w:rsid w:val="00532D41"/>
    <w:rsid w:val="00532DC9"/>
    <w:rsid w:val="00534CF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561C"/>
    <w:rsid w:val="0067566A"/>
    <w:rsid w:val="006800B9"/>
    <w:rsid w:val="00680380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60CC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7CF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7E30"/>
    <w:rsid w:val="00750A35"/>
    <w:rsid w:val="0075289B"/>
    <w:rsid w:val="00753674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670E"/>
    <w:rsid w:val="00786A9C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35D2"/>
    <w:rsid w:val="008215CC"/>
    <w:rsid w:val="00822E62"/>
    <w:rsid w:val="00823981"/>
    <w:rsid w:val="00824F4A"/>
    <w:rsid w:val="00825EA0"/>
    <w:rsid w:val="00826C7F"/>
    <w:rsid w:val="008275A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B6232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66E0A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161C"/>
    <w:rsid w:val="009E3077"/>
    <w:rsid w:val="009E3C0C"/>
    <w:rsid w:val="009E6B1D"/>
    <w:rsid w:val="009F1556"/>
    <w:rsid w:val="009F246A"/>
    <w:rsid w:val="009F3788"/>
    <w:rsid w:val="009F41F4"/>
    <w:rsid w:val="009F7330"/>
    <w:rsid w:val="00A009BE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3674"/>
    <w:rsid w:val="00A36B36"/>
    <w:rsid w:val="00A3787E"/>
    <w:rsid w:val="00A4101C"/>
    <w:rsid w:val="00A431D6"/>
    <w:rsid w:val="00A45ED0"/>
    <w:rsid w:val="00A46A06"/>
    <w:rsid w:val="00A50F61"/>
    <w:rsid w:val="00A56E14"/>
    <w:rsid w:val="00A578F5"/>
    <w:rsid w:val="00A6013A"/>
    <w:rsid w:val="00A60544"/>
    <w:rsid w:val="00A62E79"/>
    <w:rsid w:val="00A65D26"/>
    <w:rsid w:val="00A71CB4"/>
    <w:rsid w:val="00A74A76"/>
    <w:rsid w:val="00A74B97"/>
    <w:rsid w:val="00A76321"/>
    <w:rsid w:val="00A7645F"/>
    <w:rsid w:val="00A8102D"/>
    <w:rsid w:val="00A81BE2"/>
    <w:rsid w:val="00A85586"/>
    <w:rsid w:val="00A9175F"/>
    <w:rsid w:val="00A91DA3"/>
    <w:rsid w:val="00A91FE0"/>
    <w:rsid w:val="00A97F70"/>
    <w:rsid w:val="00AA0A43"/>
    <w:rsid w:val="00AA4266"/>
    <w:rsid w:val="00AB2527"/>
    <w:rsid w:val="00AC1C95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3D9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CAB"/>
    <w:rsid w:val="00B01EC8"/>
    <w:rsid w:val="00B02E5B"/>
    <w:rsid w:val="00B0402C"/>
    <w:rsid w:val="00B044D9"/>
    <w:rsid w:val="00B04961"/>
    <w:rsid w:val="00B04E14"/>
    <w:rsid w:val="00B056A9"/>
    <w:rsid w:val="00B112AB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0BCB"/>
    <w:rsid w:val="00B325D8"/>
    <w:rsid w:val="00B333E3"/>
    <w:rsid w:val="00B3383A"/>
    <w:rsid w:val="00B36246"/>
    <w:rsid w:val="00B40125"/>
    <w:rsid w:val="00B4095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87CF1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2E3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56F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1E51"/>
    <w:rsid w:val="00D22BE4"/>
    <w:rsid w:val="00D24228"/>
    <w:rsid w:val="00D2542B"/>
    <w:rsid w:val="00D25F02"/>
    <w:rsid w:val="00D263C2"/>
    <w:rsid w:val="00D26C21"/>
    <w:rsid w:val="00D271C0"/>
    <w:rsid w:val="00D3072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0B3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42DA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538A"/>
    <w:rsid w:val="00ED0B33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312"/>
    <w:rsid w:val="00EF2963"/>
    <w:rsid w:val="00EF3594"/>
    <w:rsid w:val="00EF39FF"/>
    <w:rsid w:val="00F0084C"/>
    <w:rsid w:val="00F042DF"/>
    <w:rsid w:val="00F05931"/>
    <w:rsid w:val="00F05BE3"/>
    <w:rsid w:val="00F05C67"/>
    <w:rsid w:val="00F11020"/>
    <w:rsid w:val="00F1323B"/>
    <w:rsid w:val="00F15C19"/>
    <w:rsid w:val="00F217C9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66F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A5718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0EBC144"/>
  <w15:chartTrackingRefBased/>
  <w15:docId w15:val="{0CF4CFA5-26BF-4F27-B68E-27B64B06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F145D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145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osob</vt:lpstr>
    </vt:vector>
  </TitlesOfParts>
  <Company>UM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osob</dc:title>
  <dc:subject/>
  <dc:creator>UM</dc:creator>
  <cp:keywords>Centrum Edukacji Przyrodniczej, Przetarg, SWZ</cp:keywords>
  <cp:lastModifiedBy>User</cp:lastModifiedBy>
  <cp:revision>47</cp:revision>
  <cp:lastPrinted>2013-04-03T06:33:00Z</cp:lastPrinted>
  <dcterms:created xsi:type="dcterms:W3CDTF">2022-03-08T18:40:00Z</dcterms:created>
  <dcterms:modified xsi:type="dcterms:W3CDTF">2026-02-18T09:19:00Z</dcterms:modified>
</cp:coreProperties>
</file>